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3">
      <w:pPr>
        <w:pageBreakBefore w:val="0"/>
        <w:jc w:val="center"/>
        <w:rPr>
          <w:rFonts w:ascii="Cambria" w:hAnsi="Cambria" w:eastAsia="Cambria" w:cs="Cambria"/>
          <w:color w:val="1155CC"/>
          <w:sz w:val="36"/>
          <w:szCs w:val="36"/>
        </w:rPr>
      </w:pPr>
      <w:bookmarkStart w:id="1" w:name="_GoBack"/>
      <w:bookmarkEnd w:id="1"/>
      <w:bookmarkStart w:id="0" w:name="_ty2fc8kc1q67" w:colFirst="0" w:colLast="0"/>
      <w:bookmarkEnd w:id="0"/>
      <w:r>
        <w:rPr>
          <w:rFonts w:ascii="Cambria" w:hAnsi="Cambria" w:eastAsia="Cambria" w:cs="Cambria"/>
          <w:color w:val="1155CC"/>
          <w:sz w:val="36"/>
          <w:szCs w:val="36"/>
          <w:rtl w:val="0"/>
        </w:rPr>
        <w:t>Free Template – Employee Engagement Survey</w:t>
      </w:r>
    </w:p>
    <w:p w14:paraId="00000004">
      <w:pPr>
        <w:pageBreakBefore w:val="0"/>
        <w:jc w:val="center"/>
        <w:rPr>
          <w:rFonts w:ascii="Cambria" w:hAnsi="Cambria" w:eastAsia="Cambria" w:cs="Cambria"/>
          <w:color w:val="1155CC"/>
          <w:sz w:val="36"/>
          <w:szCs w:val="36"/>
        </w:rPr>
      </w:pPr>
    </w:p>
    <w:p w14:paraId="00000005">
      <w:pPr>
        <w:pageBreakBefore w:val="0"/>
        <w:jc w:val="center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color w:val="FFFFFF"/>
          <w:sz w:val="24"/>
          <w:szCs w:val="24"/>
          <w:shd w:val="clear" w:fill="1155CC"/>
          <w:rtl w:val="0"/>
        </w:rPr>
        <w:t xml:space="preserve"> Use this survey to measure employee engagement.  </w:t>
      </w:r>
    </w:p>
    <w:p w14:paraId="00000006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07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This survey is designed to gauge employees’ opinions about the organizations’ culture and work environment so that you can make it a better place to work. Copy this template to your Google Drive and customize it for your organization.</w:t>
      </w:r>
    </w:p>
    <w:p w14:paraId="00000008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09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color w:val="1155CC"/>
          <w:sz w:val="30"/>
          <w:szCs w:val="30"/>
          <w:highlight w:val="white"/>
          <w:rtl w:val="0"/>
        </w:rPr>
        <w:t>Communication (to be added as review instructions):</w:t>
      </w:r>
    </w:p>
    <w:p w14:paraId="0000000A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0B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rtl w:val="0"/>
        </w:rPr>
        <w:t xml:space="preserve">Your responses to this survey are anonymous. The leaders are committed to analyzing your results and taking action. </w:t>
      </w: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Please answer this quick survey by &lt;HOUR OF THE DAY&gt; on &lt;DATE&gt;. </w:t>
      </w:r>
    </w:p>
    <w:p w14:paraId="0000000C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0D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Thank you for your time. Your responses will help our organization become a better place to work. If you have any questions about the survey, please contact [insert name of contact person].</w:t>
      </w:r>
    </w:p>
    <w:p w14:paraId="0000000E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0F">
      <w:pPr>
        <w:pageBreakBefore w:val="0"/>
        <w:rPr>
          <w:rFonts w:ascii="Cambria" w:hAnsi="Cambria" w:eastAsia="Cambria" w:cs="Cambria"/>
          <w:sz w:val="28"/>
          <w:szCs w:val="28"/>
          <w:highlight w:val="white"/>
        </w:rPr>
      </w:pPr>
      <w:r>
        <w:rPr>
          <w:rFonts w:ascii="Cambria" w:hAnsi="Cambria" w:eastAsia="Cambria" w:cs="Cambria"/>
          <w:sz w:val="28"/>
          <w:szCs w:val="28"/>
          <w:highlight w:val="white"/>
          <w:rtl w:val="0"/>
        </w:rPr>
        <w:t>Demographic Information:</w:t>
      </w:r>
    </w:p>
    <w:p w14:paraId="00000010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1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The following information is requested so that meaningful analysis and comparisons of group results can be made. Please check the circle corresponding to your answer.</w:t>
      </w:r>
    </w:p>
    <w:p w14:paraId="00000012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3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Your Gender:</w:t>
      </w:r>
    </w:p>
    <w:p w14:paraId="00000014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5">
      <w:pPr>
        <w:pageBreakBefore w:val="0"/>
        <w:numPr>
          <w:ilvl w:val="0"/>
          <w:numId w:val="1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Male</w:t>
      </w:r>
    </w:p>
    <w:p w14:paraId="00000016">
      <w:pPr>
        <w:pageBreakBefore w:val="0"/>
        <w:numPr>
          <w:ilvl w:val="0"/>
          <w:numId w:val="1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Female</w:t>
      </w:r>
    </w:p>
    <w:p w14:paraId="00000017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8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Your Department:</w:t>
      </w:r>
    </w:p>
    <w:p w14:paraId="00000019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A">
      <w:pPr>
        <w:pageBreakBefore w:val="0"/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Marketing</w:t>
      </w:r>
    </w:p>
    <w:p w14:paraId="0000001B">
      <w:pPr>
        <w:pageBreakBefore w:val="0"/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Operations</w:t>
      </w:r>
    </w:p>
    <w:p w14:paraId="0000001C">
      <w:pPr>
        <w:pageBreakBefore w:val="0"/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Tech</w:t>
      </w:r>
    </w:p>
    <w:p w14:paraId="0000001D">
      <w:pPr>
        <w:pageBreakBefore w:val="0"/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Accounting</w:t>
      </w:r>
    </w:p>
    <w:p w14:paraId="0000001E">
      <w:pPr>
        <w:pageBreakBefore w:val="0"/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HR</w:t>
      </w:r>
    </w:p>
    <w:p w14:paraId="0000001F">
      <w:pPr>
        <w:pageBreakBefore w:val="0"/>
        <w:ind w:left="720" w:firstLine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20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Company Service:</w:t>
      </w:r>
    </w:p>
    <w:p w14:paraId="00000021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22">
      <w:pPr>
        <w:pageBreakBefore w:val="0"/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Under 1 Year</w:t>
      </w:r>
    </w:p>
    <w:p w14:paraId="00000023">
      <w:pPr>
        <w:pageBreakBefore w:val="0"/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1-2 Year</w:t>
      </w:r>
    </w:p>
    <w:p w14:paraId="00000024">
      <w:pPr>
        <w:pageBreakBefore w:val="0"/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3-5 Year</w:t>
      </w:r>
    </w:p>
    <w:p w14:paraId="00000025">
      <w:pPr>
        <w:pageBreakBefore w:val="0"/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6-10 Year</w:t>
      </w:r>
    </w:p>
    <w:p w14:paraId="00000026">
      <w:pPr>
        <w:pageBreakBefore w:val="0"/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10-15 Year</w:t>
      </w: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br w:type="textWrapping"/>
      </w:r>
    </w:p>
    <w:p w14:paraId="00000027">
      <w:pPr>
        <w:pageBreakBefore w:val="0"/>
        <w:rPr>
          <w:rFonts w:ascii="Cambria" w:hAnsi="Cambria" w:eastAsia="Cambria" w:cs="Cambria"/>
          <w:sz w:val="28"/>
          <w:szCs w:val="28"/>
          <w:highlight w:val="white"/>
        </w:rPr>
      </w:pPr>
      <w:r>
        <w:rPr>
          <w:rFonts w:ascii="Cambria" w:hAnsi="Cambria" w:eastAsia="Cambria" w:cs="Cambria"/>
          <w:sz w:val="28"/>
          <w:szCs w:val="28"/>
          <w:highlight w:val="white"/>
          <w:rtl w:val="0"/>
        </w:rPr>
        <w:t>Employee Engagement Questionnaire</w:t>
      </w:r>
    </w:p>
    <w:p w14:paraId="00000028">
      <w:pPr>
        <w:pageBreakBefore w:val="0"/>
        <w:rPr>
          <w:rFonts w:ascii="Cambria" w:hAnsi="Cambria" w:eastAsia="Cambria" w:cs="Cambria"/>
          <w:sz w:val="26"/>
          <w:szCs w:val="26"/>
          <w:highlight w:val="white"/>
        </w:rPr>
      </w:pPr>
    </w:p>
    <w:p w14:paraId="00000029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To answer clearly what you think or feel about each item, please follow these steps:</w:t>
      </w:r>
    </w:p>
    <w:p w14:paraId="0000002A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 </w:t>
      </w:r>
    </w:p>
    <w:p w14:paraId="0000002B">
      <w:pPr>
        <w:pageBreakBefore w:val="0"/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Read each item fully before you start to mark your answer. </w:t>
      </w:r>
    </w:p>
    <w:p w14:paraId="0000002C">
      <w:pPr>
        <w:pageBreakBefore w:val="0"/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Pick the one answer which most nearly says what you think or how you feel. </w:t>
      </w:r>
    </w:p>
    <w:p w14:paraId="0000002D">
      <w:pPr>
        <w:pageBreakBefore w:val="0"/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While completing the questions, be sure to read the special instructions which are included.</w:t>
      </w:r>
    </w:p>
    <w:p w14:paraId="0000002E">
      <w:pPr>
        <w:pageBreakBefore w:val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2F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Choose the most appropriate answer:</w:t>
      </w:r>
    </w:p>
    <w:p w14:paraId="00000030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31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I am inspired to meet my goals at work:</w:t>
      </w:r>
      <w:r>
        <w:rPr>
          <w:rFonts w:ascii="Cambria" w:hAnsi="Cambria" w:eastAsia="Cambria" w:cs="Cambria"/>
          <w:sz w:val="24"/>
          <w:szCs w:val="24"/>
          <w:rtl w:val="0"/>
        </w:rPr>
        <w:br w:type="textWrapping"/>
      </w:r>
    </w:p>
    <w:p w14:paraId="00000032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33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34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35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36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37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38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I feel completely involved in my work:</w:t>
      </w:r>
    </w:p>
    <w:p w14:paraId="00000039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3A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3B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3C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3D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3E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3F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40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In my organization, employees adapt quickly  to difficult situations:</w:t>
      </w:r>
    </w:p>
    <w:p w14:paraId="00000041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42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43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44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45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46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47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48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Employees take the initiative to help other employees when the need arises:</w:t>
      </w:r>
    </w:p>
    <w:p w14:paraId="00000049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4A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4B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4C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4D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4E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4F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50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I am willing to take on new tasks as needed:</w:t>
      </w:r>
    </w:p>
    <w:p w14:paraId="00000051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52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53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54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55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56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57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58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I am satisfied with my overall compensation:</w:t>
      </w:r>
    </w:p>
    <w:p w14:paraId="00000059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5A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5B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5C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5D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5E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5F">
      <w:pPr>
        <w:pageBreakBefore w:val="0"/>
        <w:ind w:left="720" w:firstLine="0"/>
        <w:rPr>
          <w:rFonts w:ascii="Cambria" w:hAnsi="Cambria" w:eastAsia="Cambria" w:cs="Cambria"/>
          <w:sz w:val="24"/>
          <w:szCs w:val="24"/>
        </w:rPr>
      </w:pPr>
    </w:p>
    <w:p w14:paraId="00000060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Communication between senior leaders and employees is good in the organization:</w:t>
      </w:r>
    </w:p>
    <w:p w14:paraId="00000061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62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63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64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65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66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67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68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My manager and I have a good working relationship:</w:t>
      </w:r>
    </w:p>
    <w:p w14:paraId="00000069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6A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6B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6C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6D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6E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6F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70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My coworkers and I have a good working relationship:</w:t>
      </w:r>
    </w:p>
    <w:p w14:paraId="00000071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72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73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74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75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76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77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78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The organization has a safe working environment:</w:t>
      </w:r>
    </w:p>
    <w:p w14:paraId="00000079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7A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7B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7C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7D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7E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7F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80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The organization is dedicated to diversity and inclusiveness:</w:t>
      </w:r>
    </w:p>
    <w:p w14:paraId="00000081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82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83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84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85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86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87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88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I am satisfied with the culture of my organization:</w:t>
      </w:r>
    </w:p>
    <w:p w14:paraId="00000089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8A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8B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8C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8D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8E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8F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90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This organization values my work:</w:t>
      </w:r>
    </w:p>
    <w:p w14:paraId="00000091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92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93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94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95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96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97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98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My manager provides regular feedback about the quality of my work:</w:t>
      </w:r>
    </w:p>
    <w:p w14:paraId="00000099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9A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9B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9C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9D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9E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9F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A0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Our organization formally recognizes employees who demonstrate outstanding performance in areas that the organization values:</w:t>
      </w:r>
    </w:p>
    <w:p w14:paraId="000000A1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A2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A3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A4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A5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A6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A7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A8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The amount of work I am asked to do is fair and reasonable:</w:t>
      </w:r>
    </w:p>
    <w:p w14:paraId="000000A9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AA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AB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AC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AD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AE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AF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B0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My job gives me the flexibility to meet the needs of both my professional and personal life:</w:t>
      </w:r>
    </w:p>
    <w:p w14:paraId="000000B1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B2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B3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B4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B5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B6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B7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B8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I’m proud to be part of this organization:</w:t>
      </w:r>
    </w:p>
    <w:p w14:paraId="000000B9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BA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BB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BC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BD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BE">
      <w:pPr>
        <w:pageBreakBefore w:val="0"/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BF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C0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From 1 to 10, how well do you feel you understand [company name]’s mission, vision, and goals?</w:t>
      </w:r>
    </w:p>
    <w:p w14:paraId="000000C1">
      <w:pPr>
        <w:pageBreakBefore w:val="0"/>
        <w:rPr>
          <w:rFonts w:ascii="Cambria" w:hAnsi="Cambria" w:eastAsia="Cambria" w:cs="Cambria"/>
          <w:sz w:val="24"/>
          <w:szCs w:val="24"/>
        </w:rPr>
      </w:pPr>
    </w:p>
    <w:tbl>
      <w:tblPr>
        <w:tblStyle w:val="13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14:paraId="142E432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C2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0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C3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1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C4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2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C5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3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C6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4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C7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5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C8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6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C9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7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CA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8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CB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9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CC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10</w:t>
            </w:r>
          </w:p>
        </w:tc>
      </w:tr>
    </w:tbl>
    <w:p w14:paraId="000000CD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CE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CF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From 1 to 10, do you feel like your skills and capabilities are being used?</w:t>
      </w:r>
    </w:p>
    <w:p w14:paraId="000000D0">
      <w:pPr>
        <w:pageBreakBefore w:val="0"/>
        <w:rPr>
          <w:rFonts w:ascii="Cambria" w:hAnsi="Cambria" w:eastAsia="Cambria" w:cs="Cambria"/>
          <w:sz w:val="24"/>
          <w:szCs w:val="24"/>
        </w:rPr>
      </w:pPr>
    </w:p>
    <w:tbl>
      <w:tblPr>
        <w:tblStyle w:val="14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14:paraId="10153D5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D1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0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D2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1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D3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2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D4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3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D5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4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D6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5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D7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6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D8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7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D9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8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DA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9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DB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10</w:t>
            </w:r>
          </w:p>
        </w:tc>
      </w:tr>
    </w:tbl>
    <w:p w14:paraId="000000DC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DD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From 1 to 10, how motivated are you to help [company name] achieve its goals?</w:t>
      </w:r>
    </w:p>
    <w:p w14:paraId="000000DE">
      <w:pPr>
        <w:pageBreakBefore w:val="0"/>
        <w:rPr>
          <w:rFonts w:ascii="Cambria" w:hAnsi="Cambria" w:eastAsia="Cambria" w:cs="Cambria"/>
          <w:sz w:val="24"/>
          <w:szCs w:val="24"/>
        </w:rPr>
      </w:pPr>
    </w:p>
    <w:tbl>
      <w:tblPr>
        <w:tblStyle w:val="15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14:paraId="708BA16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DF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0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E0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1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E1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2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E2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3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E3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4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E4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5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E5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6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E6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7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E7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8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E8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9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E9">
            <w:pPr>
              <w:pageBreakBefore w:val="0"/>
              <w:widowControl w:val="0"/>
              <w:spacing w:line="240" w:lineRule="auto"/>
              <w:jc w:val="center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10</w:t>
            </w:r>
          </w:p>
        </w:tc>
      </w:tr>
    </w:tbl>
    <w:p w14:paraId="000000EA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EB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My organization’s core values are:</w:t>
      </w:r>
    </w:p>
    <w:p w14:paraId="000000EC">
      <w:pPr>
        <w:pageBreakBefore w:val="0"/>
        <w:rPr>
          <w:rFonts w:ascii="Cambria" w:hAnsi="Cambria" w:eastAsia="Cambria" w:cs="Cambria"/>
          <w:sz w:val="24"/>
          <w:szCs w:val="24"/>
        </w:rPr>
      </w:pPr>
    </w:p>
    <w:tbl>
      <w:tblPr>
        <w:tblStyle w:val="16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360"/>
      </w:tblGrid>
      <w:tr w14:paraId="4AD1EDB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ED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sz w:val="24"/>
                <w:szCs w:val="24"/>
              </w:rPr>
            </w:pPr>
          </w:p>
          <w:p w14:paraId="000000EE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sz w:val="24"/>
                <w:szCs w:val="24"/>
              </w:rPr>
            </w:pPr>
          </w:p>
        </w:tc>
      </w:tr>
    </w:tbl>
    <w:p w14:paraId="000000EF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F0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Would you like to be more engaged in the organization’s operations? How and which ones?</w:t>
      </w:r>
    </w:p>
    <w:p w14:paraId="000000F1">
      <w:pPr>
        <w:pageBreakBefore w:val="0"/>
        <w:rPr>
          <w:rFonts w:ascii="Cambria" w:hAnsi="Cambria" w:eastAsia="Cambria" w:cs="Cambria"/>
          <w:sz w:val="24"/>
          <w:szCs w:val="24"/>
        </w:rPr>
      </w:pPr>
    </w:p>
    <w:tbl>
      <w:tblPr>
        <w:tblStyle w:val="17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360"/>
      </w:tblGrid>
      <w:tr w14:paraId="78D40A9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F2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sz w:val="24"/>
                <w:szCs w:val="24"/>
              </w:rPr>
            </w:pPr>
          </w:p>
          <w:p w14:paraId="000000F3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sz w:val="24"/>
                <w:szCs w:val="24"/>
              </w:rPr>
            </w:pPr>
          </w:p>
        </w:tc>
      </w:tr>
    </w:tbl>
    <w:p w14:paraId="000000F4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F5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If you were to be CEO of the company, what is the first thing you would change?</w:t>
      </w:r>
    </w:p>
    <w:p w14:paraId="000000F6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F7">
      <w:pPr>
        <w:pageBreakBefore w:val="0"/>
        <w:rPr>
          <w:rFonts w:ascii="Cambria" w:hAnsi="Cambria" w:eastAsia="Cambria" w:cs="Cambria"/>
          <w:sz w:val="24"/>
          <w:szCs w:val="24"/>
        </w:rPr>
      </w:pPr>
    </w:p>
    <w:tbl>
      <w:tblPr>
        <w:tblStyle w:val="18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360"/>
      </w:tblGrid>
      <w:tr w14:paraId="5B48835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F8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sz w:val="24"/>
                <w:szCs w:val="24"/>
              </w:rPr>
            </w:pPr>
          </w:p>
          <w:p w14:paraId="000000F9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sz w:val="24"/>
                <w:szCs w:val="24"/>
              </w:rPr>
            </w:pPr>
          </w:p>
        </w:tc>
      </w:tr>
    </w:tbl>
    <w:p w14:paraId="000000FA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FB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0FC">
      <w:pPr>
        <w:pageBreakBefore w:val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(Optional)  In your opinion, what other factors make our firm a great place to work?</w:t>
      </w:r>
    </w:p>
    <w:p w14:paraId="000000FD">
      <w:pPr>
        <w:pageBreakBefore w:val="0"/>
        <w:rPr>
          <w:rFonts w:ascii="Cambria" w:hAnsi="Cambria" w:eastAsia="Cambria" w:cs="Cambria"/>
          <w:sz w:val="24"/>
          <w:szCs w:val="24"/>
        </w:rPr>
      </w:pPr>
    </w:p>
    <w:tbl>
      <w:tblPr>
        <w:tblStyle w:val="19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360"/>
      </w:tblGrid>
      <w:tr w14:paraId="69C021F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FE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sz w:val="24"/>
                <w:szCs w:val="24"/>
              </w:rPr>
            </w:pPr>
          </w:p>
          <w:p w14:paraId="000000FF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sz w:val="24"/>
                <w:szCs w:val="24"/>
              </w:rPr>
            </w:pPr>
          </w:p>
        </w:tc>
      </w:tr>
    </w:tbl>
    <w:p w14:paraId="00000100">
      <w:pPr>
        <w:pageBreakBefore w:val="0"/>
        <w:rPr>
          <w:rFonts w:ascii="Cambria" w:hAnsi="Cambria" w:eastAsia="Cambria" w:cs="Cambria"/>
          <w:sz w:val="24"/>
          <w:szCs w:val="24"/>
        </w:rPr>
      </w:pPr>
    </w:p>
    <w:p w14:paraId="00000101">
      <w:pPr>
        <w:pageBreakBefore w:val="0"/>
        <w:rPr>
          <w:rFonts w:ascii="Cambria" w:hAnsi="Cambria" w:eastAsia="Cambria" w:cs="Cambria"/>
          <w:sz w:val="24"/>
          <w:szCs w:val="24"/>
        </w:rPr>
      </w:pPr>
    </w:p>
    <w:sectPr>
      <w:pgSz w:w="12240" w:h="15840"/>
      <w:pgMar w:top="1440" w:right="1440" w:bottom="1440" w:left="1440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  <w:embedRegular r:id="rId1" w:fontKey="{7C0D053D-CF04-4786-8AD6-27A527921695}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  <w:embedRegular r:id="rId2" w:fontKey="{4DF040E6-46D5-4E6B-A996-6857ECA3BAB3}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3" w:fontKey="{545E42F1-2D7D-4DA3-ABF2-23F19176A65C}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4" w:fontKey="{BD89BB34-6072-4F7B-B4AD-623F8A90E831}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  <w:embedRegular r:id="rId5" w:fontKey="{CD1ECE12-5361-4760-BAFC-B0542569EB77}"/>
  </w:font>
  <w:font w:name="Robot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  <w:embedRegular r:id="rId6" w:fontKey="{E925A648-F422-44DD-84BE-6B4211D53237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multilevel"/>
    <w:tmpl w:val="B5E306ED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">
    <w:nsid w:val="BF205925"/>
    <w:multiLevelType w:val="multilevel"/>
    <w:tmpl w:val="BF205925"/>
    <w:lvl w:ilvl="0" w:tentative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CF092B84"/>
    <w:multiLevelType w:val="multilevel"/>
    <w:tmpl w:val="CF092B84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4">
    <w:nsid w:val="59ADCABA"/>
    <w:multiLevelType w:val="multilevel"/>
    <w:tmpl w:val="59ADCABA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40AA6F83"/>
  </w:rsids>
  <m:mathPr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en"/>
    </w:rPr>
  </w:style>
  <w:style w:type="paragraph" w:styleId="2">
    <w:name w:val="heading 1"/>
    <w:basedOn w:val="1"/>
    <w:next w:val="1"/>
    <w:uiPriority w:val="0"/>
    <w:pPr>
      <w:pageBreakBefore w:val="0"/>
      <w:spacing w:before="400" w:after="12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pageBreakBefore w:val="0"/>
      <w:spacing w:before="360" w:after="120"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pageBreakBefore w:val="0"/>
      <w:spacing w:before="320" w:after="80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pageBreakBefore w:val="0"/>
      <w:spacing w:before="280" w:after="80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pageBreakBefore w:val="0"/>
      <w:spacing w:before="240" w:after="80"/>
    </w:pPr>
    <w:rPr>
      <w:color w:val="666666"/>
      <w:sz w:val="22"/>
      <w:szCs w:val="22"/>
    </w:rPr>
  </w:style>
  <w:style w:type="paragraph" w:styleId="7">
    <w:name w:val="heading 6"/>
    <w:basedOn w:val="1"/>
    <w:next w:val="1"/>
    <w:uiPriority w:val="0"/>
    <w:pPr>
      <w:pageBreakBefore w:val="0"/>
      <w:spacing w:before="240" w:after="80"/>
    </w:pPr>
    <w:rPr>
      <w:color w:val="666666"/>
      <w:sz w:val="22"/>
      <w:szCs w:val="22"/>
    </w:rPr>
  </w:style>
  <w:style w:type="character" w:default="1" w:styleId="8">
    <w:name w:val="Default Paragraph Font"/>
    <w:uiPriority w:val="0"/>
  </w:style>
  <w:style w:type="table" w:default="1" w:styleId="9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Subtitle"/>
    <w:basedOn w:val="1"/>
    <w:next w:val="1"/>
    <w:uiPriority w:val="0"/>
    <w:pPr>
      <w:pageBreakBefore w:val="0"/>
      <w:spacing w:before="0" w:after="320"/>
    </w:pPr>
    <w:rPr>
      <w:rFonts w:ascii="Arial" w:hAnsi="Arial" w:eastAsia="Arial" w:cs="Arial"/>
      <w:color w:val="666666"/>
      <w:sz w:val="30"/>
      <w:szCs w:val="30"/>
    </w:rPr>
  </w:style>
  <w:style w:type="paragraph" w:styleId="11">
    <w:name w:val="Title"/>
    <w:basedOn w:val="1"/>
    <w:next w:val="1"/>
    <w:uiPriority w:val="0"/>
    <w:pPr>
      <w:pageBreakBefore w:val="0"/>
      <w:spacing w:before="0" w:after="60"/>
    </w:pPr>
    <w:rPr>
      <w:sz w:val="52"/>
      <w:szCs w:val="52"/>
    </w:rPr>
  </w:style>
  <w:style w:type="table" w:customStyle="1" w:styleId="12">
    <w:name w:val="TableNormal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_Style 10"/>
    <w:basedOn w:val="12"/>
    <w:uiPriority w:val="0"/>
  </w:style>
  <w:style w:type="table" w:customStyle="1" w:styleId="14">
    <w:name w:val="_Style 11"/>
    <w:basedOn w:val="12"/>
    <w:uiPriority w:val="0"/>
  </w:style>
  <w:style w:type="table" w:customStyle="1" w:styleId="15">
    <w:name w:val="_Style 12"/>
    <w:basedOn w:val="12"/>
    <w:uiPriority w:val="0"/>
  </w:style>
  <w:style w:type="table" w:customStyle="1" w:styleId="16">
    <w:name w:val="_Style 13"/>
    <w:basedOn w:val="12"/>
    <w:uiPriority w:val="0"/>
  </w:style>
  <w:style w:type="table" w:customStyle="1" w:styleId="17">
    <w:name w:val="_Style 14"/>
    <w:basedOn w:val="12"/>
    <w:uiPriority w:val="0"/>
  </w:style>
  <w:style w:type="table" w:customStyle="1" w:styleId="18">
    <w:name w:val="_Style 15"/>
    <w:basedOn w:val="12"/>
    <w:uiPriority w:val="0"/>
  </w:style>
  <w:style w:type="table" w:customStyle="1" w:styleId="19">
    <w:name w:val="_Style 16"/>
    <w:basedOn w:val="12"/>
    <w:uiPriority w:val="0"/>
  </w:style>
</w:styles>
</file>

<file path=word/_rels/document.xml.rels><?xml version='1.0' encoding='UTF-8'?>
<Relationships xmlns="http://schemas.openxmlformats.org/package/2006/relationships">
  <Relationship Id="rId6" Type="http://schemas.openxmlformats.org/officeDocument/2006/relationships/numbering" Target="numbering.xml"/>
  <Relationship Id="rId1" Type="http://schemas.openxmlformats.org/officeDocument/2006/relationships/styles" Target="styles.xml"/>
</Relationships>
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docProps/app.xml><?xml version="1.0" encoding="utf-8"?>
<Properties xmlns="http://schemas.openxmlformats.org/officeDocument/2006/extended-properties" xmlns:vt="http://schemas.openxmlformats.org/officeDocument/2006/docPropsVTypes">
  <Pages>7</Pages>
  <TotalTime>0</TotalTime>
  <ScaleCrop>false</ScaleCrop>
  <LinksUpToDate>false</LinksUpToDate>
  <Application>WPS Office_12.2.0.23155_F1E327BC-269C-435d-A152-05C5408002CA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2026-03-03T06:35:15Z</dcterms:created>
  <dc:creator>ashvini</dc:creator>
  <cp:lastModifiedBy>Ashvini chelani</cp:lastModifiedBy>
  <dcterms:modified xsi:type="dcterms:W3CDTF">2026-03-03T06:35:23Z</dcterms:modified>
</cp:coreProperties>
</file>